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488670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39985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8923661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592317" name="4d979d70-e9e1-11ef-8870-2b1fd1ce0d7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361054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318827" name="6010c580-e9e1-11ef-92a4-3323bb8b222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3393829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485871" name="7d00c2d0-e9e1-11ef-a5f4-f7e11e46bc2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9352666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415073" name="e26c8190-e9e1-11ef-aa40-b56c70f6df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8327894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200722" name="fe87f0d0-e9e1-11ef-b0b7-8fb39dbe6b4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702443" name="25ffda60-e9e2-11ef-8e40-63cdb1c249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453969" name="25ffda60-e9e2-11ef-8e40-63cdb1c2498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7220170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008638" name="69514830-e9e2-11ef-9e3c-5b8a7afd073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3320774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160826" name="0390e450-e9e3-11ef-9b82-27e8ef9f0b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3415215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470348" name="25c54cf0-e9e3-11ef-a55e-47bc1fe4201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04498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970247" name="7a880fc0-e9e3-11ef-9bc1-652ca2f9c09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5004378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604050" name="99a48a00-e9e3-11ef-a8be-cf6a5f2deb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3916250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330582" name="08af82b0-e9e4-11ef-9612-11669e4262a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8685319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590393" name="1e7fec10-e9e4-11ef-9da3-dba8242998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8906910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300387" name="6f2a8e90-e9e4-11ef-ab04-e7ef48f69dc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765503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394364" name="8b35d130-e9e4-11ef-927e-81f1fe41b25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0852740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819414" name="8e515a50-e9ea-11ef-8716-8749dacf1ad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5942610" name="a734ded0-e9e4-11ef-bcab-41d9c9cf0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11230" name="a734ded0-e9e4-11ef-bcab-41d9c9cf0ed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0051628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257317" name="c071b070-e9ea-11ef-80c1-ebdd3feaf49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6539780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296456" name="d7b076e0-e9ea-11ef-bdf2-d58fdb7e457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5127073" name="eeb7d9a0-e9ea-11ef-92ef-0583776e3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356839" name="eeb7d9a0-e9ea-11ef-92ef-0583776e3c7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0594116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264543" name="03438e00-e9eb-11ef-a55c-ed4ef50462b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207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 /Boden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1447787" name="c1896c90-e9eb-11ef-81ba-d73604ee4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430903" name="c1896c90-e9eb-11ef-81ba-d73604ee45a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Schlafzimmer 207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7748119" name="f05da4f0-e9eb-11ef-a142-73f0c66cd2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143934" name="f05da4f0-e9eb-11ef-a142-73f0c66cd2d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101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3024833" name="895c3590-e9ec-11ef-aec2-e7fa41ada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50561" name="895c3590-e9ec-11ef-aec2-e7fa41ada58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Schlafzimmer 101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0711188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48853" name="09493b90-e9ed-11ef-92f9-2781e844638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6766043" name="4eb70440-e9ee-11ef-b1de-8b81cb8c5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889900" name="4eb70440-e9ee-11ef-b1de-8b81cb8c55c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7998344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743134" name="e8c30d40-e9ee-11ef-b1c6-4d926e0350d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3547110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943844" name="02778ea0-e9ef-11ef-a108-a7b6cdbcca4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7132857" name="1f40a300-e9ef-11ef-9613-cff07576f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799799" name="1f40a300-e9ef-11ef-9613-cff07576fa2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0837777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92770" name="6cf5fa50-e9ef-11ef-ae35-2d3305c7c81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5244360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868385" name="896b2250-e9ef-11ef-8893-a7992eab2a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4312261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369307" name="e739dfc0-e9ef-11ef-bf11-ff96b658725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9423536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363124" name="fec0abb0-e9ef-11ef-8a3a-03d7b34fdb5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7951345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638114" name="2bf6ab20-e9f5-11ef-b304-9d46cd178ee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Schichtenanalyse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827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712125" name="47ecdf20-e9f5-11ef-a16a-33bf4425f52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3349891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301306" name="eb3fde00-e9f7-11ef-a252-2d49b821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Restaurant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550963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969109" name="e1927dd0-e9f8-11ef-8369-b924ffb9213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Restaurant + Stübli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unter Gipsplatte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1596530" name="2b5a6480-0567-11f0-9a95-b1fe9b4dd8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408925" name="2b5a6480-0567-11f0-9a95-b1fe9b4dd8a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Decke ist im Altbau ( Holzdecke )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4449382" name="7ea346a0-0569-11f0-bb0d-8df8def3ae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055263" name="7ea346a0-0569-11f0-bb0d-8df8def3ae8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Stübli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Schichtanalyse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2778104" name="2cddfda0-056f-11f0-ba84-a1799779d9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841506" name="2cddfda0-056f-11f0-ba84-a1799779d9e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Schichtanalyse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1252226" name="6a85bc60-0574-11f0-8205-b7479793fa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361757" name="6a85bc60-0574-11f0-8205-b7479793fad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9646557" name="0663d400-057a-11f0-8349-a191bcf7f3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841326" name="0663d400-057a-11f0-8349-a191bcf7f3e6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7485904" name="24b07b20-057a-11f0-ba93-71ec4b65ff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989359" name="24b07b20-057a-11f0-ba93-71ec4b65ffa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Schichtanalyse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1380207" name="52bb7010-057a-11f0-b39c-79cb4cce24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712634" name="52bb7010-057a-11f0-b39c-79cb4cce24b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Saal 2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5395486" name="075da7e0-057b-11f0-ac83-115e8ce48a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16106" name="075da7e0-057b-11f0-ac83-115e8ce48a5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